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750B2" w14:textId="6A09E7A9" w:rsidR="00EA32D3" w:rsidRPr="008F1664" w:rsidRDefault="00BD67CC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ascii="Arial" w:hAnsi="Arial" w:cs="Arial"/>
        </w:rPr>
        <w:t xml:space="preserve">Bijlage </w:t>
      </w:r>
      <w:r w:rsidR="0055629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>Verklaring aanvaarding hoofdelijke</w:t>
      </w:r>
      <w:r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>aansprakelijkheid</w:t>
      </w:r>
      <w:bookmarkEnd w:id="0"/>
      <w:bookmarkEnd w:id="1"/>
      <w:bookmarkEnd w:id="2"/>
      <w:bookmarkEnd w:id="3"/>
      <w:bookmarkEnd w:id="4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 alle andere gevallen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van inschrijver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6D82580F" w14:textId="77777777" w:rsidR="00862B9E" w:rsidRDefault="00862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8D2D51B" w14:textId="3C792A77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Deze verklaring dient te allen tijde toegevoegd te worden aan de b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>ijbehorende vraag uit de aanbesteding!</w:t>
            </w:r>
            <w:r w:rsid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>worden, mits een 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6A2B923C" w14:textId="084B737B" w:rsidR="00E20051" w:rsidRPr="00BB2831" w:rsidRDefault="00620EEA" w:rsidP="00BB2831">
      <w:pPr>
        <w:rPr>
          <w:rFonts w:ascii="Arial" w:hAnsi="Arial" w:cs="Arial"/>
          <w:sz w:val="20"/>
          <w:szCs w:val="20"/>
        </w:rPr>
      </w:pPr>
      <w:r w:rsidRPr="00BB2831">
        <w:rPr>
          <w:rFonts w:ascii="Arial" w:hAnsi="Arial" w:cs="Arial"/>
          <w:sz w:val="20"/>
          <w:szCs w:val="20"/>
        </w:rPr>
        <w:t>Ondergetekende verklaart</w:t>
      </w:r>
      <w:r w:rsidR="004C5D70" w:rsidRPr="00BB2831">
        <w:rPr>
          <w:rFonts w:ascii="Arial" w:hAnsi="Arial" w:cs="Arial"/>
          <w:sz w:val="20"/>
          <w:szCs w:val="20"/>
        </w:rPr>
        <w:t xml:space="preserve"> inzake de o</w:t>
      </w:r>
      <w:r w:rsidR="00B13ECD" w:rsidRPr="00BB2831">
        <w:rPr>
          <w:rFonts w:ascii="Arial" w:hAnsi="Arial" w:cs="Arial"/>
          <w:sz w:val="20"/>
          <w:szCs w:val="20"/>
        </w:rPr>
        <w:t xml:space="preserve">pdracht behorende bij </w:t>
      </w:r>
      <w:r w:rsidR="003556BE" w:rsidRPr="00D8006F">
        <w:rPr>
          <w:rFonts w:ascii="Arial" w:hAnsi="Arial" w:cs="Arial"/>
          <w:i/>
          <w:sz w:val="20"/>
          <w:szCs w:val="20"/>
        </w:rPr>
        <w:t>“</w:t>
      </w:r>
      <w:r w:rsidR="00D8006F" w:rsidRPr="00D8006F">
        <w:rPr>
          <w:rFonts w:ascii="Arial" w:hAnsi="Arial" w:cs="Arial"/>
          <w:b/>
          <w:bCs/>
          <w:i/>
          <w:sz w:val="20"/>
          <w:szCs w:val="20"/>
        </w:rPr>
        <w:t>Leasemaatschappij</w:t>
      </w:r>
      <w:r w:rsidR="003556BE" w:rsidRPr="00D8006F">
        <w:rPr>
          <w:rFonts w:ascii="Arial" w:hAnsi="Arial" w:cs="Arial"/>
          <w:b/>
          <w:bCs/>
          <w:i/>
          <w:sz w:val="20"/>
          <w:szCs w:val="20"/>
        </w:rPr>
        <w:t>”</w:t>
      </w:r>
      <w:r w:rsidR="00B13ECD" w:rsidRPr="00D8006F">
        <w:rPr>
          <w:rFonts w:ascii="Arial" w:hAnsi="Arial" w:cs="Arial"/>
          <w:sz w:val="20"/>
          <w:szCs w:val="20"/>
        </w:rPr>
        <w:t xml:space="preserve"> dat</w:t>
      </w:r>
      <w:r w:rsidR="00B13ECD" w:rsidRPr="00BB2831">
        <w:rPr>
          <w:rFonts w:ascii="Arial" w:hAnsi="Arial" w:cs="Arial"/>
          <w:sz w:val="20"/>
          <w:szCs w:val="20"/>
        </w:rPr>
        <w:t>:</w:t>
      </w:r>
    </w:p>
    <w:p w14:paraId="6618E0D8" w14:textId="64AADC8C" w:rsidR="00E20051" w:rsidRPr="00BB2831" w:rsidRDefault="00E20051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B2831">
        <w:rPr>
          <w:rFonts w:ascii="Arial" w:hAnsi="Arial" w:cs="Arial"/>
          <w:sz w:val="20"/>
          <w:szCs w:val="20"/>
        </w:rPr>
        <w:t>Inschrijver bij gunning van de opdracht tegenover de opdrachtgever</w:t>
      </w:r>
      <w:r w:rsidRPr="00BB2831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BB2831">
        <w:rPr>
          <w:rFonts w:ascii="Arial" w:hAnsi="Arial" w:cs="Arial"/>
          <w:sz w:val="20"/>
          <w:szCs w:val="20"/>
        </w:rPr>
        <w:t>volledig en onvoorwaardelijk aansprakelijk is voor de nakoming van de verplichtingen die uit of in verband met de opdracht die uit de aanbesteding kan/kunnen voortkomen.</w:t>
      </w:r>
      <w:r w:rsidRPr="00BB2831">
        <w:rPr>
          <w:rStyle w:val="Voetnootmarkering"/>
          <w:rFonts w:ascii="Arial" w:hAnsi="Arial" w:cs="Arial"/>
          <w:b/>
          <w:sz w:val="20"/>
          <w:szCs w:val="20"/>
        </w:rPr>
        <w:t xml:space="preserve"> </w:t>
      </w: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B2831">
        <w:rPr>
          <w:rFonts w:ascii="Arial" w:hAnsi="Arial" w:cs="Arial"/>
          <w:sz w:val="20"/>
          <w:szCs w:val="20"/>
        </w:rPr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3A7613A" w14:textId="5749D219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460DF5BA" w14:textId="2098C8F3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061C6BB" w14:textId="77777777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Inschrijver/Combinant deel uitmaakt</w:t>
                  </w:r>
                </w:p>
                <w:p w14:paraId="4C4162B3" w14:textId="77777777" w:rsidR="007D160C" w:rsidRPr="008F1664" w:rsidRDefault="007D160C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headerReference w:type="default" r:id="rId11"/>
      <w:footerReference w:type="default" r:id="rId12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6AD8D" w14:textId="77777777" w:rsidR="008D61E1" w:rsidRDefault="008D61E1">
      <w:r>
        <w:separator/>
      </w:r>
    </w:p>
  </w:endnote>
  <w:endnote w:type="continuationSeparator" w:id="0">
    <w:p w14:paraId="12A8F60E" w14:textId="77777777" w:rsidR="008D61E1" w:rsidRDefault="008D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2859B86F" w:rsidR="00B96408" w:rsidRPr="005B4772" w:rsidRDefault="00D8006F" w:rsidP="00F8109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6 </w:t>
          </w:r>
          <w:r w:rsidR="000E78A8" w:rsidRPr="000E78A8">
            <w:rPr>
              <w:rFonts w:ascii="Arial" w:hAnsi="Arial" w:cs="Arial"/>
              <w:sz w:val="16"/>
              <w:szCs w:val="16"/>
            </w:rPr>
            <w:t>Verklaring aanvaarding hoofdelijke aansprakelijkheid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81A39" w14:textId="77777777" w:rsidR="008D61E1" w:rsidRDefault="008D61E1">
      <w:r>
        <w:separator/>
      </w:r>
    </w:p>
  </w:footnote>
  <w:footnote w:type="continuationSeparator" w:id="0">
    <w:p w14:paraId="4E8EC9C1" w14:textId="77777777" w:rsidR="008D61E1" w:rsidRDefault="008D61E1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A284" w14:textId="626EAB77" w:rsidR="00BD67CC" w:rsidRDefault="00BD67CC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B4D0B1" wp14:editId="1E1FDC65">
          <wp:simplePos x="0" y="0"/>
          <wp:positionH relativeFrom="column">
            <wp:posOffset>4404995</wp:posOffset>
          </wp:positionH>
          <wp:positionV relativeFrom="paragraph">
            <wp:posOffset>-450215</wp:posOffset>
          </wp:positionV>
          <wp:extent cx="1526540" cy="1141730"/>
          <wp:effectExtent l="0" t="0" r="0" b="0"/>
          <wp:wrapTight wrapText="bothSides">
            <wp:wrapPolygon edited="0">
              <wp:start x="0" y="0"/>
              <wp:lineTo x="0" y="21264"/>
              <wp:lineTo x="21295" y="21264"/>
              <wp:lineTo x="21295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1141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6692483">
    <w:abstractNumId w:val="23"/>
  </w:num>
  <w:num w:numId="2" w16cid:durableId="575286092">
    <w:abstractNumId w:val="18"/>
  </w:num>
  <w:num w:numId="3" w16cid:durableId="1878812845">
    <w:abstractNumId w:val="17"/>
  </w:num>
  <w:num w:numId="4" w16cid:durableId="1564439597">
    <w:abstractNumId w:val="5"/>
  </w:num>
  <w:num w:numId="5" w16cid:durableId="955984787">
    <w:abstractNumId w:val="21"/>
  </w:num>
  <w:num w:numId="6" w16cid:durableId="2024089150">
    <w:abstractNumId w:val="16"/>
  </w:num>
  <w:num w:numId="7" w16cid:durableId="1260484847">
    <w:abstractNumId w:val="8"/>
  </w:num>
  <w:num w:numId="8" w16cid:durableId="831993460">
    <w:abstractNumId w:val="19"/>
  </w:num>
  <w:num w:numId="9" w16cid:durableId="725225841">
    <w:abstractNumId w:val="6"/>
  </w:num>
  <w:num w:numId="10" w16cid:durableId="2049841205">
    <w:abstractNumId w:val="26"/>
  </w:num>
  <w:num w:numId="11" w16cid:durableId="868565583">
    <w:abstractNumId w:val="7"/>
  </w:num>
  <w:num w:numId="12" w16cid:durableId="984823581">
    <w:abstractNumId w:val="15"/>
  </w:num>
  <w:num w:numId="13" w16cid:durableId="209612065">
    <w:abstractNumId w:val="13"/>
  </w:num>
  <w:num w:numId="14" w16cid:durableId="1880359752">
    <w:abstractNumId w:val="24"/>
  </w:num>
  <w:num w:numId="15" w16cid:durableId="1569269687">
    <w:abstractNumId w:val="4"/>
  </w:num>
  <w:num w:numId="16" w16cid:durableId="952831846">
    <w:abstractNumId w:val="11"/>
  </w:num>
  <w:num w:numId="17" w16cid:durableId="1717118457">
    <w:abstractNumId w:val="12"/>
  </w:num>
  <w:num w:numId="18" w16cid:durableId="2028369071">
    <w:abstractNumId w:val="3"/>
  </w:num>
  <w:num w:numId="19" w16cid:durableId="904222088">
    <w:abstractNumId w:val="22"/>
  </w:num>
  <w:num w:numId="20" w16cid:durableId="704214184">
    <w:abstractNumId w:val="10"/>
  </w:num>
  <w:num w:numId="21" w16cid:durableId="1171793367">
    <w:abstractNumId w:val="0"/>
  </w:num>
  <w:num w:numId="22" w16cid:durableId="971836158">
    <w:abstractNumId w:val="20"/>
  </w:num>
  <w:num w:numId="23" w16cid:durableId="1610700135">
    <w:abstractNumId w:val="1"/>
  </w:num>
  <w:num w:numId="24" w16cid:durableId="1249075013">
    <w:abstractNumId w:val="14"/>
  </w:num>
  <w:num w:numId="25" w16cid:durableId="988941152">
    <w:abstractNumId w:val="9"/>
  </w:num>
  <w:num w:numId="26" w16cid:durableId="1674646022">
    <w:abstractNumId w:val="2"/>
  </w:num>
  <w:num w:numId="27" w16cid:durableId="17202817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C2313"/>
    <w:rsid w:val="000C490C"/>
    <w:rsid w:val="000E78A8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36B44"/>
    <w:rsid w:val="002571BB"/>
    <w:rsid w:val="00295EB1"/>
    <w:rsid w:val="002A65B6"/>
    <w:rsid w:val="002C3A1E"/>
    <w:rsid w:val="002F7526"/>
    <w:rsid w:val="003375F5"/>
    <w:rsid w:val="00345DCE"/>
    <w:rsid w:val="003556BE"/>
    <w:rsid w:val="0037747A"/>
    <w:rsid w:val="003920A2"/>
    <w:rsid w:val="00405EE2"/>
    <w:rsid w:val="00416E5D"/>
    <w:rsid w:val="0045016A"/>
    <w:rsid w:val="00460336"/>
    <w:rsid w:val="00485245"/>
    <w:rsid w:val="004C1C55"/>
    <w:rsid w:val="004C5D70"/>
    <w:rsid w:val="004D1708"/>
    <w:rsid w:val="004D2104"/>
    <w:rsid w:val="004F68AA"/>
    <w:rsid w:val="00534AB0"/>
    <w:rsid w:val="0055629D"/>
    <w:rsid w:val="00596A22"/>
    <w:rsid w:val="005A2C64"/>
    <w:rsid w:val="005A5579"/>
    <w:rsid w:val="005A75C6"/>
    <w:rsid w:val="005B085D"/>
    <w:rsid w:val="005B4772"/>
    <w:rsid w:val="005F4F38"/>
    <w:rsid w:val="00610F51"/>
    <w:rsid w:val="00620EEA"/>
    <w:rsid w:val="006227DE"/>
    <w:rsid w:val="00630AAE"/>
    <w:rsid w:val="006412E0"/>
    <w:rsid w:val="00666782"/>
    <w:rsid w:val="00683C1C"/>
    <w:rsid w:val="0069184A"/>
    <w:rsid w:val="006B0E1A"/>
    <w:rsid w:val="006B6F1B"/>
    <w:rsid w:val="006C3289"/>
    <w:rsid w:val="006D0213"/>
    <w:rsid w:val="006E4BB1"/>
    <w:rsid w:val="006E4E87"/>
    <w:rsid w:val="00700E4E"/>
    <w:rsid w:val="00700EBF"/>
    <w:rsid w:val="0074646D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558D6"/>
    <w:rsid w:val="009E0564"/>
    <w:rsid w:val="009F05BC"/>
    <w:rsid w:val="00A04A7C"/>
    <w:rsid w:val="00A10A0B"/>
    <w:rsid w:val="00A172FF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13ECD"/>
    <w:rsid w:val="00B36BBC"/>
    <w:rsid w:val="00B4236D"/>
    <w:rsid w:val="00B530BA"/>
    <w:rsid w:val="00B60DC8"/>
    <w:rsid w:val="00B67653"/>
    <w:rsid w:val="00B7371E"/>
    <w:rsid w:val="00B76E3A"/>
    <w:rsid w:val="00B8355F"/>
    <w:rsid w:val="00B96408"/>
    <w:rsid w:val="00BB2831"/>
    <w:rsid w:val="00BD67CC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8006F"/>
    <w:rsid w:val="00DA09CC"/>
    <w:rsid w:val="00DC4313"/>
    <w:rsid w:val="00DD3F36"/>
    <w:rsid w:val="00DD5C8C"/>
    <w:rsid w:val="00DE2199"/>
    <w:rsid w:val="00DE26C8"/>
    <w:rsid w:val="00DF00CB"/>
    <w:rsid w:val="00E20051"/>
    <w:rsid w:val="00E34F5B"/>
    <w:rsid w:val="00E52F51"/>
    <w:rsid w:val="00E81778"/>
    <w:rsid w:val="00E835D6"/>
    <w:rsid w:val="00E85CC6"/>
    <w:rsid w:val="00E957ED"/>
    <w:rsid w:val="00EA32D3"/>
    <w:rsid w:val="00EC10CE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D8006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D8006F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D8006F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E1C2F7-38E2-4F77-AE06-75F861F8F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360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Merel van Haaften</cp:lastModifiedBy>
  <cp:revision>9</cp:revision>
  <cp:lastPrinted>2008-01-16T14:46:00Z</cp:lastPrinted>
  <dcterms:created xsi:type="dcterms:W3CDTF">2023-06-08T12:16:00Z</dcterms:created>
  <dcterms:modified xsi:type="dcterms:W3CDTF">2024-03-06T08:43:00Z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